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531286" name="a949268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9092631" name="a9492680-2cf1-11f1-acaa-a59ec85b4a9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7186615" name="e6a130e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321046" name="e6a130e0-2cf1-11f1-acaa-a59ec85b4a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4324261" name="0ec9cc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9859927" name="0ec9ccd0-2cf2-11f1-acaa-a59ec85b4a9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7010251" name="2cf61a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3558816" name="2cf61ab0-2cf2-11f1-acaa-a59ec85b4a9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0232766" name="69aa43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455020" name="69aa43f0-2cf2-11f1-acaa-a59ec85b4a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815108" name="7afbdb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953829" name="7afbdbf0-2cf2-11f1-acaa-a59ec85b4a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6864698" name="b7444b1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424788" name="b7444b10-2cf2-11f1-acaa-a59ec85b4a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1448677" name="d2d099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484598" name="d2d099b0-2cf2-11f1-acaa-a59ec85b4a9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40601673" name="8e406a5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889987" name="8e406a50-2cf2-11f1-acaa-a59ec85b4a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7259984" name="f8c824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472877" name="f8c824d0-2cf2-11f1-acaa-a59ec85b4a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